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3">
      <w:pPr>
        <w:pageBreakBefore w:val="0"/>
        <w:jc w:val="center"/>
        <w:rPr>
          <w:rFonts w:ascii="Cambria" w:hAnsi="Cambria" w:eastAsia="Cambria" w:cs="Cambria"/>
          <w:color w:val="1155CC"/>
          <w:sz w:val="36"/>
          <w:szCs w:val="36"/>
        </w:rPr>
      </w:pPr>
      <w:bookmarkStart w:id="1" w:name="_GoBack"/>
      <w:bookmarkEnd w:id="1"/>
      <w:bookmarkStart w:id="0" w:name="_e17wvrycx0df" w:colFirst="0" w:colLast="0"/>
      <w:bookmarkEnd w:id="0"/>
      <w:r>
        <w:rPr>
          <w:rFonts w:ascii="Cambria" w:hAnsi="Cambria" w:eastAsia="Cambria" w:cs="Cambria"/>
          <w:color w:val="1155CC"/>
          <w:sz w:val="36"/>
          <w:szCs w:val="36"/>
          <w:rtl w:val="0"/>
        </w:rPr>
        <w:t>Free Template – Commuting Survey</w:t>
      </w:r>
    </w:p>
    <w:p w14:paraId="00000004">
      <w:pPr>
        <w:pageBreakBefore w:val="0"/>
        <w:jc w:val="center"/>
        <w:rPr>
          <w:rFonts w:ascii="Cambria" w:hAnsi="Cambria" w:eastAsia="Cambria" w:cs="Cambria"/>
          <w:color w:val="1155CC"/>
          <w:sz w:val="36"/>
          <w:szCs w:val="36"/>
        </w:rPr>
      </w:pPr>
    </w:p>
    <w:p w14:paraId="00000005">
      <w:pPr>
        <w:pageBreakBefore w:val="0"/>
        <w:jc w:val="center"/>
        <w:rPr>
          <w:rFonts w:ascii="Cambria" w:hAnsi="Cambria" w:eastAsia="Cambria" w:cs="Cambria"/>
          <w:sz w:val="24"/>
          <w:szCs w:val="24"/>
        </w:rPr>
      </w:pPr>
      <w:r>
        <w:rPr>
          <w:rFonts w:ascii="Cambria" w:hAnsi="Cambria" w:eastAsia="Cambria" w:cs="Cambria"/>
          <w:color w:val="FFFFFF"/>
          <w:sz w:val="24"/>
          <w:szCs w:val="24"/>
          <w:shd w:val="clear" w:fill="1155CC"/>
          <w:rtl w:val="0"/>
        </w:rPr>
        <w:t>Research employees’ transport habits and trends</w:t>
      </w:r>
    </w:p>
    <w:p w14:paraId="00000006">
      <w:pPr>
        <w:pageBreakBefore w:val="0"/>
        <w:rPr>
          <w:rFonts w:ascii="Cambria" w:hAnsi="Cambria" w:eastAsia="Cambria" w:cs="Cambria"/>
          <w:sz w:val="24"/>
          <w:szCs w:val="24"/>
        </w:rPr>
      </w:pPr>
    </w:p>
    <w:p w14:paraId="00000007">
      <w:pPr>
        <w:pageBreakBefore w:val="0"/>
        <w:rPr>
          <w:rFonts w:ascii="Cambria" w:hAnsi="Cambria" w:eastAsia="Cambria" w:cs="Cambria"/>
          <w:sz w:val="24"/>
          <w:szCs w:val="24"/>
        </w:rPr>
      </w:pPr>
      <w:r>
        <w:rPr>
          <w:rFonts w:ascii="Cambria" w:hAnsi="Cambria" w:eastAsia="Cambria" w:cs="Cambria"/>
          <w:sz w:val="24"/>
          <w:szCs w:val="24"/>
          <w:rtl w:val="0"/>
        </w:rPr>
        <w:t>With this survey template, You can evaluate commuting patterns, work on better public transport options, or create a company-funded transportation plan. Copy this template to your Google Drive and customize it for your organization.</w:t>
      </w:r>
    </w:p>
    <w:p w14:paraId="00000008">
      <w:pPr>
        <w:pageBreakBefore w:val="0"/>
        <w:rPr>
          <w:rFonts w:ascii="Cambria" w:hAnsi="Cambria" w:eastAsia="Cambria" w:cs="Cambria"/>
          <w:sz w:val="24"/>
          <w:szCs w:val="24"/>
        </w:rPr>
      </w:pPr>
    </w:p>
    <w:p w14:paraId="00000009">
      <w:pPr>
        <w:pageBreakBefore w:val="0"/>
        <w:rPr>
          <w:rFonts w:ascii="Cambria" w:hAnsi="Cambria" w:eastAsia="Cambria" w:cs="Cambria"/>
          <w:sz w:val="24"/>
          <w:szCs w:val="24"/>
        </w:rPr>
      </w:pPr>
      <w:r>
        <w:rPr>
          <w:rFonts w:ascii="Cambria" w:hAnsi="Cambria" w:eastAsia="Cambria" w:cs="Cambria"/>
          <w:color w:val="1155CC"/>
          <w:sz w:val="30"/>
          <w:szCs w:val="30"/>
          <w:highlight w:val="white"/>
          <w:rtl w:val="0"/>
        </w:rPr>
        <w:t>Communication (to be added as review instructions):</w:t>
      </w:r>
    </w:p>
    <w:p w14:paraId="0000000A">
      <w:pPr>
        <w:pageBreakBefore w:val="0"/>
        <w:rPr>
          <w:rFonts w:ascii="Cambria" w:hAnsi="Cambria" w:eastAsia="Cambria" w:cs="Cambria"/>
          <w:sz w:val="24"/>
          <w:szCs w:val="24"/>
        </w:rPr>
      </w:pPr>
    </w:p>
    <w:p w14:paraId="0000000B">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All answers you give will be treated with the utmost sensitivity, and the information will not be used for any other purpose apart from planning and improvement. Please answer this quick survey by &lt;HOUR OF THE DAY&gt; on &lt;DATE&gt;. </w:t>
      </w:r>
    </w:p>
    <w:p w14:paraId="0000000C">
      <w:pPr>
        <w:rPr>
          <w:rFonts w:ascii="Cambria" w:hAnsi="Cambria" w:eastAsia="Cambria" w:cs="Cambria"/>
          <w:sz w:val="24"/>
          <w:szCs w:val="24"/>
          <w:highlight w:val="white"/>
        </w:rPr>
      </w:pPr>
    </w:p>
    <w:p w14:paraId="0000000D">
      <w:pPr>
        <w:rPr>
          <w:rFonts w:ascii="Cambria" w:hAnsi="Cambria" w:eastAsia="Cambria" w:cs="Cambria"/>
          <w:sz w:val="28"/>
          <w:szCs w:val="28"/>
          <w:highlight w:val="white"/>
        </w:rPr>
      </w:pPr>
      <w:r>
        <w:rPr>
          <w:rFonts w:ascii="Cambria" w:hAnsi="Cambria" w:eastAsia="Cambria" w:cs="Cambria"/>
          <w:sz w:val="28"/>
          <w:szCs w:val="28"/>
          <w:highlight w:val="white"/>
          <w:rtl w:val="0"/>
        </w:rPr>
        <w:t>Demographic Information:</w:t>
      </w:r>
    </w:p>
    <w:p w14:paraId="0000000E">
      <w:pPr>
        <w:rPr>
          <w:rFonts w:ascii="Cambria" w:hAnsi="Cambria" w:eastAsia="Cambria" w:cs="Cambria"/>
          <w:sz w:val="24"/>
          <w:szCs w:val="24"/>
          <w:highlight w:val="white"/>
        </w:rPr>
      </w:pPr>
    </w:p>
    <w:p w14:paraId="0000000F">
      <w:pPr>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10">
      <w:pPr>
        <w:rPr>
          <w:rFonts w:ascii="Cambria" w:hAnsi="Cambria" w:eastAsia="Cambria" w:cs="Cambria"/>
          <w:sz w:val="24"/>
          <w:szCs w:val="24"/>
          <w:highlight w:val="white"/>
        </w:rPr>
      </w:pPr>
    </w:p>
    <w:p w14:paraId="00000011">
      <w:pPr>
        <w:rPr>
          <w:rFonts w:ascii="Cambria" w:hAnsi="Cambria" w:eastAsia="Cambria" w:cs="Cambria"/>
          <w:sz w:val="24"/>
          <w:szCs w:val="24"/>
          <w:highlight w:val="white"/>
        </w:rPr>
      </w:pPr>
      <w:r>
        <w:rPr>
          <w:rFonts w:ascii="Cambria" w:hAnsi="Cambria" w:eastAsia="Cambria" w:cs="Cambria"/>
          <w:sz w:val="24"/>
          <w:szCs w:val="24"/>
          <w:highlight w:val="white"/>
          <w:rtl w:val="0"/>
        </w:rPr>
        <w:t>Q: Your Gender:</w:t>
      </w:r>
    </w:p>
    <w:p w14:paraId="00000012">
      <w:pPr>
        <w:rPr>
          <w:rFonts w:ascii="Cambria" w:hAnsi="Cambria" w:eastAsia="Cambria" w:cs="Cambria"/>
          <w:sz w:val="24"/>
          <w:szCs w:val="24"/>
          <w:highlight w:val="white"/>
        </w:rPr>
      </w:pPr>
    </w:p>
    <w:p w14:paraId="00000013">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Male</w:t>
      </w:r>
    </w:p>
    <w:p w14:paraId="00000014">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Female</w:t>
      </w:r>
    </w:p>
    <w:p w14:paraId="00000015">
      <w:pPr>
        <w:rPr>
          <w:rFonts w:ascii="Cambria" w:hAnsi="Cambria" w:eastAsia="Cambria" w:cs="Cambria"/>
          <w:sz w:val="24"/>
          <w:szCs w:val="24"/>
          <w:highlight w:val="white"/>
        </w:rPr>
      </w:pPr>
    </w:p>
    <w:p w14:paraId="00000016">
      <w:pPr>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7">
      <w:pPr>
        <w:rPr>
          <w:rFonts w:ascii="Cambria" w:hAnsi="Cambria" w:eastAsia="Cambria" w:cs="Cambria"/>
          <w:sz w:val="24"/>
          <w:szCs w:val="24"/>
          <w:highlight w:val="white"/>
        </w:rPr>
      </w:pPr>
    </w:p>
    <w:p w14:paraId="00000018">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9">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A">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B">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C">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D">
      <w:pPr>
        <w:ind w:left="720" w:firstLine="0"/>
        <w:rPr>
          <w:rFonts w:ascii="Cambria" w:hAnsi="Cambria" w:eastAsia="Cambria" w:cs="Cambria"/>
          <w:sz w:val="24"/>
          <w:szCs w:val="24"/>
          <w:highlight w:val="white"/>
        </w:rPr>
      </w:pPr>
    </w:p>
    <w:p w14:paraId="0000001E">
      <w:pPr>
        <w:rPr>
          <w:rFonts w:ascii="Cambria" w:hAnsi="Cambria" w:eastAsia="Cambria" w:cs="Cambria"/>
          <w:sz w:val="24"/>
          <w:szCs w:val="24"/>
          <w:highlight w:val="white"/>
        </w:rPr>
      </w:pPr>
      <w:r>
        <w:rPr>
          <w:rFonts w:ascii="Cambria" w:hAnsi="Cambria" w:eastAsia="Cambria" w:cs="Cambria"/>
          <w:sz w:val="24"/>
          <w:szCs w:val="24"/>
          <w:highlight w:val="white"/>
          <w:rtl w:val="0"/>
        </w:rPr>
        <w:t>Q: Company Service:</w:t>
      </w:r>
    </w:p>
    <w:p w14:paraId="0000001F">
      <w:pPr>
        <w:rPr>
          <w:rFonts w:ascii="Cambria" w:hAnsi="Cambria" w:eastAsia="Cambria" w:cs="Cambria"/>
          <w:sz w:val="24"/>
          <w:szCs w:val="24"/>
          <w:highlight w:val="white"/>
        </w:rPr>
      </w:pPr>
    </w:p>
    <w:p w14:paraId="00000020">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Under 1 Year</w:t>
      </w:r>
    </w:p>
    <w:p w14:paraId="00000021">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1-2 Year</w:t>
      </w:r>
    </w:p>
    <w:p w14:paraId="00000022">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3-5 Year</w:t>
      </w:r>
    </w:p>
    <w:p w14:paraId="00000023">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6-10 Year</w:t>
      </w:r>
    </w:p>
    <w:p w14:paraId="00000024">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10-15 Year</w:t>
      </w:r>
      <w:r>
        <w:rPr>
          <w:rFonts w:ascii="Cambria" w:hAnsi="Cambria" w:eastAsia="Cambria" w:cs="Cambria"/>
          <w:sz w:val="24"/>
          <w:szCs w:val="24"/>
          <w:highlight w:val="white"/>
          <w:rtl w:val="0"/>
        </w:rPr>
        <w:br w:type="textWrapping"/>
      </w:r>
    </w:p>
    <w:p w14:paraId="00000025">
      <w:pPr>
        <w:rPr>
          <w:rFonts w:ascii="Cambria" w:hAnsi="Cambria" w:eastAsia="Cambria" w:cs="Cambria"/>
          <w:sz w:val="28"/>
          <w:szCs w:val="28"/>
          <w:highlight w:val="white"/>
        </w:rPr>
      </w:pPr>
      <w:r>
        <w:rPr>
          <w:rFonts w:ascii="Cambria" w:hAnsi="Cambria" w:eastAsia="Cambria" w:cs="Cambria"/>
          <w:sz w:val="28"/>
          <w:szCs w:val="28"/>
          <w:highlight w:val="white"/>
          <w:rtl w:val="0"/>
        </w:rPr>
        <w:t>Commuting Questionnaire</w:t>
      </w:r>
    </w:p>
    <w:p w14:paraId="00000026">
      <w:pPr>
        <w:rPr>
          <w:rFonts w:ascii="Cambria" w:hAnsi="Cambria" w:eastAsia="Cambria" w:cs="Cambria"/>
          <w:sz w:val="26"/>
          <w:szCs w:val="26"/>
          <w:highlight w:val="white"/>
        </w:rPr>
      </w:pPr>
    </w:p>
    <w:p w14:paraId="00000027">
      <w:pPr>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8">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9">
      <w:pPr>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A">
      <w:pPr>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B">
      <w:pPr>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C">
      <w:pPr>
        <w:pageBreakBefore w:val="0"/>
        <w:rPr>
          <w:rFonts w:ascii="Cambria" w:hAnsi="Cambria" w:eastAsia="Cambria" w:cs="Cambria"/>
          <w:sz w:val="24"/>
          <w:szCs w:val="24"/>
        </w:rPr>
      </w:pPr>
    </w:p>
    <w:p w14:paraId="0000002D">
      <w:pPr>
        <w:rPr>
          <w:rFonts w:ascii="Cambria" w:hAnsi="Cambria" w:eastAsia="Cambria" w:cs="Cambria"/>
          <w:sz w:val="24"/>
          <w:szCs w:val="24"/>
        </w:rPr>
      </w:pPr>
      <w:r>
        <w:rPr>
          <w:rFonts w:ascii="Cambria" w:hAnsi="Cambria" w:eastAsia="Cambria" w:cs="Cambria"/>
          <w:sz w:val="24"/>
          <w:szCs w:val="24"/>
          <w:rtl w:val="0"/>
        </w:rPr>
        <w:t>Q: How often do you commute?</w:t>
      </w:r>
    </w:p>
    <w:p w14:paraId="0000002E">
      <w:pPr>
        <w:rPr>
          <w:rFonts w:ascii="Cambria" w:hAnsi="Cambria" w:eastAsia="Cambria" w:cs="Cambria"/>
          <w:sz w:val="24"/>
          <w:szCs w:val="24"/>
        </w:rPr>
      </w:pPr>
    </w:p>
    <w:p w14:paraId="0000002F">
      <w:pPr>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Every day</w:t>
      </w:r>
    </w:p>
    <w:p w14:paraId="00000030">
      <w:pPr>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Couple of times a week</w:t>
      </w:r>
    </w:p>
    <w:p w14:paraId="00000031">
      <w:pPr>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Once a week</w:t>
      </w:r>
    </w:p>
    <w:p w14:paraId="00000032">
      <w:pPr>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Couple of times a week</w:t>
      </w:r>
    </w:p>
    <w:p w14:paraId="00000033">
      <w:pPr>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Once a month</w:t>
      </w:r>
    </w:p>
    <w:p w14:paraId="00000034">
      <w:pPr>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Less than once a month</w:t>
      </w:r>
    </w:p>
    <w:p w14:paraId="00000035">
      <w:pPr>
        <w:rPr>
          <w:rFonts w:ascii="Cambria" w:hAnsi="Cambria" w:eastAsia="Cambria" w:cs="Cambria"/>
          <w:sz w:val="24"/>
          <w:szCs w:val="24"/>
        </w:rPr>
      </w:pPr>
    </w:p>
    <w:p w14:paraId="00000036">
      <w:pPr>
        <w:rPr>
          <w:rFonts w:ascii="Cambria" w:hAnsi="Cambria" w:eastAsia="Cambria" w:cs="Cambria"/>
          <w:sz w:val="24"/>
          <w:szCs w:val="24"/>
        </w:rPr>
      </w:pPr>
      <w:r>
        <w:rPr>
          <w:rFonts w:ascii="Cambria" w:hAnsi="Cambria" w:eastAsia="Cambria" w:cs="Cambria"/>
          <w:sz w:val="24"/>
          <w:szCs w:val="24"/>
          <w:rtl w:val="0"/>
        </w:rPr>
        <w:t>Q: When you commute, which mode(s) of transport do you use?</w:t>
      </w:r>
    </w:p>
    <w:p w14:paraId="00000037">
      <w:pPr>
        <w:rPr>
          <w:rFonts w:ascii="Cambria" w:hAnsi="Cambria" w:eastAsia="Cambria" w:cs="Cambria"/>
          <w:sz w:val="24"/>
          <w:szCs w:val="24"/>
        </w:rPr>
      </w:pPr>
    </w:p>
    <w:p w14:paraId="00000038">
      <w:pPr>
        <w:numPr>
          <w:ilvl w:val="0"/>
          <w:numId w:val="6"/>
        </w:numPr>
        <w:ind w:left="720" w:hanging="360"/>
        <w:rPr>
          <w:rFonts w:ascii="Cambria" w:hAnsi="Cambria" w:eastAsia="Cambria" w:cs="Cambria"/>
          <w:u w:val="none"/>
        </w:rPr>
      </w:pPr>
      <w:r>
        <w:rPr>
          <w:rFonts w:ascii="Cambria" w:hAnsi="Cambria" w:eastAsia="Cambria" w:cs="Cambria"/>
          <w:rtl w:val="0"/>
        </w:rPr>
        <w:t>Bicycle</w:t>
      </w:r>
    </w:p>
    <w:p w14:paraId="00000039">
      <w:pPr>
        <w:numPr>
          <w:ilvl w:val="0"/>
          <w:numId w:val="6"/>
        </w:numPr>
        <w:ind w:left="720" w:hanging="360"/>
        <w:rPr>
          <w:rFonts w:ascii="Cambria" w:hAnsi="Cambria" w:eastAsia="Cambria" w:cs="Cambria"/>
          <w:u w:val="none"/>
        </w:rPr>
      </w:pPr>
      <w:r>
        <w:rPr>
          <w:rFonts w:ascii="Cambria" w:hAnsi="Cambria" w:eastAsia="Cambria" w:cs="Cambria"/>
          <w:rtl w:val="0"/>
        </w:rPr>
        <w:t>Scooter or motorcycle</w:t>
      </w:r>
    </w:p>
    <w:p w14:paraId="0000003A">
      <w:pPr>
        <w:numPr>
          <w:ilvl w:val="0"/>
          <w:numId w:val="6"/>
        </w:numPr>
        <w:ind w:left="720" w:hanging="360"/>
        <w:rPr>
          <w:rFonts w:ascii="Cambria" w:hAnsi="Cambria" w:eastAsia="Cambria" w:cs="Cambria"/>
          <w:u w:val="none"/>
        </w:rPr>
      </w:pPr>
      <w:r>
        <w:rPr>
          <w:rFonts w:ascii="Cambria" w:hAnsi="Cambria" w:eastAsia="Cambria" w:cs="Cambria"/>
          <w:rtl w:val="0"/>
        </w:rPr>
        <w:t>Car or taxi</w:t>
      </w:r>
    </w:p>
    <w:p w14:paraId="0000003B">
      <w:pPr>
        <w:numPr>
          <w:ilvl w:val="0"/>
          <w:numId w:val="6"/>
        </w:numPr>
        <w:ind w:left="720" w:hanging="360"/>
        <w:rPr>
          <w:rFonts w:ascii="Cambria" w:hAnsi="Cambria" w:eastAsia="Cambria" w:cs="Cambria"/>
          <w:u w:val="none"/>
        </w:rPr>
      </w:pPr>
      <w:r>
        <w:rPr>
          <w:rFonts w:ascii="Cambria" w:hAnsi="Cambria" w:eastAsia="Cambria" w:cs="Cambria"/>
          <w:rtl w:val="0"/>
        </w:rPr>
        <w:t>Bus</w:t>
      </w:r>
    </w:p>
    <w:p w14:paraId="0000003C">
      <w:pPr>
        <w:numPr>
          <w:ilvl w:val="0"/>
          <w:numId w:val="6"/>
        </w:numPr>
        <w:ind w:left="720" w:hanging="360"/>
        <w:rPr>
          <w:rFonts w:ascii="Cambria" w:hAnsi="Cambria" w:eastAsia="Cambria" w:cs="Cambria"/>
          <w:u w:val="none"/>
        </w:rPr>
      </w:pPr>
      <w:r>
        <w:rPr>
          <w:rFonts w:ascii="Cambria" w:hAnsi="Cambria" w:eastAsia="Cambria" w:cs="Cambria"/>
          <w:rtl w:val="0"/>
        </w:rPr>
        <w:t>Train or tramp</w:t>
      </w:r>
    </w:p>
    <w:p w14:paraId="0000003D">
      <w:pPr>
        <w:numPr>
          <w:ilvl w:val="0"/>
          <w:numId w:val="6"/>
        </w:numPr>
        <w:ind w:left="720" w:hanging="360"/>
        <w:rPr>
          <w:rFonts w:ascii="Cambria" w:hAnsi="Cambria" w:eastAsia="Cambria" w:cs="Cambria"/>
          <w:u w:val="none"/>
        </w:rPr>
      </w:pPr>
      <w:r>
        <w:rPr>
          <w:rFonts w:ascii="Cambria" w:hAnsi="Cambria" w:eastAsia="Cambria" w:cs="Cambria"/>
          <w:rtl w:val="0"/>
        </w:rPr>
        <w:t>Other</w:t>
      </w:r>
    </w:p>
    <w:p w14:paraId="0000003E">
      <w:pPr>
        <w:rPr>
          <w:rFonts w:ascii="Cambria" w:hAnsi="Cambria" w:eastAsia="Cambria" w:cs="Cambria"/>
        </w:rPr>
      </w:pPr>
    </w:p>
    <w:p w14:paraId="0000003F">
      <w:pPr>
        <w:rPr>
          <w:rFonts w:ascii="Cambria" w:hAnsi="Cambria" w:eastAsia="Cambria" w:cs="Cambria"/>
          <w:sz w:val="24"/>
          <w:szCs w:val="24"/>
        </w:rPr>
      </w:pPr>
      <w:r>
        <w:rPr>
          <w:rFonts w:ascii="Cambria" w:hAnsi="Cambria" w:eastAsia="Cambria" w:cs="Cambria"/>
          <w:sz w:val="24"/>
          <w:szCs w:val="24"/>
          <w:rtl w:val="0"/>
        </w:rPr>
        <w:t>Q: Do you own a car?</w:t>
      </w:r>
    </w:p>
    <w:p w14:paraId="00000040">
      <w:pPr>
        <w:rPr>
          <w:rFonts w:ascii="Cambria" w:hAnsi="Cambria" w:eastAsia="Cambria" w:cs="Cambria"/>
        </w:rPr>
      </w:pPr>
    </w:p>
    <w:p w14:paraId="00000041">
      <w:pPr>
        <w:numPr>
          <w:ilvl w:val="0"/>
          <w:numId w:val="7"/>
        </w:numPr>
        <w:ind w:left="720" w:hanging="360"/>
        <w:rPr>
          <w:rFonts w:ascii="Cambria" w:hAnsi="Cambria" w:eastAsia="Cambria" w:cs="Cambria"/>
          <w:u w:val="none"/>
        </w:rPr>
      </w:pPr>
      <w:r>
        <w:rPr>
          <w:rFonts w:ascii="Cambria" w:hAnsi="Cambria" w:eastAsia="Cambria" w:cs="Cambria"/>
          <w:rtl w:val="0"/>
        </w:rPr>
        <w:t>Yes</w:t>
      </w:r>
    </w:p>
    <w:p w14:paraId="00000042">
      <w:pPr>
        <w:numPr>
          <w:ilvl w:val="0"/>
          <w:numId w:val="7"/>
        </w:numPr>
        <w:ind w:left="720" w:hanging="360"/>
        <w:rPr>
          <w:rFonts w:ascii="Cambria" w:hAnsi="Cambria" w:eastAsia="Cambria" w:cs="Cambria"/>
          <w:u w:val="none"/>
        </w:rPr>
      </w:pPr>
      <w:r>
        <w:rPr>
          <w:rFonts w:ascii="Cambria" w:hAnsi="Cambria" w:eastAsia="Cambria" w:cs="Cambria"/>
          <w:rtl w:val="0"/>
        </w:rPr>
        <w:t>No</w:t>
      </w:r>
    </w:p>
    <w:p w14:paraId="00000043">
      <w:pPr>
        <w:rPr>
          <w:rFonts w:ascii="Cambria" w:hAnsi="Cambria" w:eastAsia="Cambria" w:cs="Cambria"/>
        </w:rPr>
      </w:pPr>
    </w:p>
    <w:p w14:paraId="00000044">
      <w:pPr>
        <w:rPr>
          <w:rFonts w:ascii="Cambria" w:hAnsi="Cambria" w:eastAsia="Cambria" w:cs="Cambria"/>
          <w:sz w:val="24"/>
          <w:szCs w:val="24"/>
        </w:rPr>
      </w:pPr>
      <w:r>
        <w:rPr>
          <w:rFonts w:ascii="Cambria" w:hAnsi="Cambria" w:eastAsia="Cambria" w:cs="Cambria"/>
          <w:sz w:val="24"/>
          <w:szCs w:val="24"/>
          <w:rtl w:val="0"/>
        </w:rPr>
        <w:t>Q: How much do you spend on average per month on commuting?</w:t>
      </w:r>
    </w:p>
    <w:p w14:paraId="00000045">
      <w:pPr>
        <w:rPr>
          <w:rFonts w:ascii="Cambria" w:hAnsi="Cambria" w:eastAsia="Cambria" w:cs="Cambria"/>
        </w:rPr>
      </w:pPr>
    </w:p>
    <w:p w14:paraId="00000046">
      <w:pPr>
        <w:numPr>
          <w:ilvl w:val="0"/>
          <w:numId w:val="8"/>
        </w:numPr>
        <w:ind w:left="720" w:hanging="360"/>
        <w:rPr>
          <w:rFonts w:ascii="Cambria" w:hAnsi="Cambria" w:eastAsia="Cambria" w:cs="Cambria"/>
          <w:u w:val="none"/>
        </w:rPr>
      </w:pPr>
      <w:r>
        <w:rPr>
          <w:rFonts w:ascii="Cambria" w:hAnsi="Cambria" w:eastAsia="Cambria" w:cs="Cambria"/>
          <w:rtl w:val="0"/>
        </w:rPr>
        <w:t>Less than $20</w:t>
      </w:r>
    </w:p>
    <w:p w14:paraId="00000047">
      <w:pPr>
        <w:numPr>
          <w:ilvl w:val="0"/>
          <w:numId w:val="8"/>
        </w:numPr>
        <w:ind w:left="720" w:hanging="360"/>
        <w:rPr>
          <w:rFonts w:ascii="Cambria" w:hAnsi="Cambria" w:eastAsia="Cambria" w:cs="Cambria"/>
          <w:u w:val="none"/>
        </w:rPr>
      </w:pPr>
      <w:r>
        <w:rPr>
          <w:rFonts w:ascii="Cambria" w:hAnsi="Cambria" w:eastAsia="Cambria" w:cs="Cambria"/>
          <w:rtl w:val="0"/>
        </w:rPr>
        <w:t>$20-$50</w:t>
      </w:r>
    </w:p>
    <w:p w14:paraId="00000048">
      <w:pPr>
        <w:numPr>
          <w:ilvl w:val="0"/>
          <w:numId w:val="8"/>
        </w:numPr>
        <w:ind w:left="720" w:hanging="360"/>
        <w:rPr>
          <w:rFonts w:ascii="Cambria" w:hAnsi="Cambria" w:eastAsia="Cambria" w:cs="Cambria"/>
          <w:u w:val="none"/>
        </w:rPr>
      </w:pPr>
      <w:r>
        <w:rPr>
          <w:rFonts w:ascii="Cambria" w:hAnsi="Cambria" w:eastAsia="Cambria" w:cs="Cambria"/>
          <w:rtl w:val="0"/>
        </w:rPr>
        <w:t>$20-$50</w:t>
      </w:r>
    </w:p>
    <w:p w14:paraId="00000049">
      <w:pPr>
        <w:numPr>
          <w:ilvl w:val="0"/>
          <w:numId w:val="8"/>
        </w:numPr>
        <w:ind w:left="720" w:hanging="360"/>
        <w:rPr>
          <w:rFonts w:ascii="Cambria" w:hAnsi="Cambria" w:eastAsia="Cambria" w:cs="Cambria"/>
          <w:u w:val="none"/>
        </w:rPr>
      </w:pPr>
      <w:r>
        <w:rPr>
          <w:rFonts w:ascii="Cambria" w:hAnsi="Cambria" w:eastAsia="Cambria" w:cs="Cambria"/>
          <w:rtl w:val="0"/>
        </w:rPr>
        <w:t>$50-$100</w:t>
      </w:r>
    </w:p>
    <w:p w14:paraId="0000004A">
      <w:pPr>
        <w:numPr>
          <w:ilvl w:val="0"/>
          <w:numId w:val="8"/>
        </w:numPr>
        <w:ind w:left="720" w:hanging="360"/>
        <w:rPr>
          <w:rFonts w:ascii="Cambria" w:hAnsi="Cambria" w:eastAsia="Cambria" w:cs="Cambria"/>
          <w:u w:val="none"/>
        </w:rPr>
      </w:pPr>
      <w:r>
        <w:rPr>
          <w:rFonts w:ascii="Cambria" w:hAnsi="Cambria" w:eastAsia="Cambria" w:cs="Cambria"/>
          <w:rtl w:val="0"/>
        </w:rPr>
        <w:t>$100-$150</w:t>
      </w:r>
    </w:p>
    <w:p w14:paraId="0000004B">
      <w:pPr>
        <w:numPr>
          <w:ilvl w:val="0"/>
          <w:numId w:val="8"/>
        </w:numPr>
        <w:ind w:left="720" w:hanging="360"/>
        <w:rPr>
          <w:rFonts w:ascii="Cambria" w:hAnsi="Cambria" w:eastAsia="Cambria" w:cs="Cambria"/>
          <w:u w:val="none"/>
        </w:rPr>
      </w:pPr>
      <w:r>
        <w:rPr>
          <w:rFonts w:ascii="Cambria" w:hAnsi="Cambria" w:eastAsia="Cambria" w:cs="Cambria"/>
          <w:rtl w:val="0"/>
        </w:rPr>
        <w:t>$150-$200</w:t>
      </w:r>
    </w:p>
    <w:p w14:paraId="0000004C">
      <w:pPr>
        <w:numPr>
          <w:ilvl w:val="0"/>
          <w:numId w:val="8"/>
        </w:numPr>
        <w:ind w:left="720" w:hanging="360"/>
        <w:rPr>
          <w:rFonts w:ascii="Cambria" w:hAnsi="Cambria" w:eastAsia="Cambria" w:cs="Cambria"/>
          <w:u w:val="none"/>
        </w:rPr>
      </w:pPr>
      <w:r>
        <w:rPr>
          <w:rFonts w:ascii="Cambria" w:hAnsi="Cambria" w:eastAsia="Cambria" w:cs="Cambria"/>
          <w:rtl w:val="0"/>
        </w:rPr>
        <w:t>More than $200</w:t>
      </w:r>
    </w:p>
    <w:p w14:paraId="0000004D">
      <w:pPr>
        <w:rPr>
          <w:rFonts w:ascii="Cambria" w:hAnsi="Cambria" w:eastAsia="Cambria" w:cs="Cambria"/>
        </w:rPr>
      </w:pPr>
    </w:p>
    <w:p w14:paraId="0000004E">
      <w:pPr>
        <w:rPr>
          <w:rFonts w:ascii="Cambria" w:hAnsi="Cambria" w:eastAsia="Cambria" w:cs="Cambria"/>
          <w:sz w:val="24"/>
          <w:szCs w:val="24"/>
        </w:rPr>
      </w:pPr>
      <w:r>
        <w:rPr>
          <w:rFonts w:ascii="Cambria" w:hAnsi="Cambria" w:eastAsia="Cambria" w:cs="Cambria"/>
          <w:sz w:val="24"/>
          <w:szCs w:val="24"/>
          <w:rtl w:val="0"/>
        </w:rPr>
        <w:t>Q: How far is your typical commute?</w:t>
      </w:r>
    </w:p>
    <w:p w14:paraId="0000004F">
      <w:pPr>
        <w:rPr>
          <w:rFonts w:ascii="Cambria" w:hAnsi="Cambria" w:eastAsia="Cambria" w:cs="Cambria"/>
        </w:rPr>
      </w:pPr>
    </w:p>
    <w:p w14:paraId="00000050">
      <w:pPr>
        <w:numPr>
          <w:ilvl w:val="0"/>
          <w:numId w:val="9"/>
        </w:numPr>
        <w:ind w:left="720" w:hanging="360"/>
        <w:rPr>
          <w:rFonts w:ascii="Cambria" w:hAnsi="Cambria" w:eastAsia="Cambria" w:cs="Cambria"/>
          <w:u w:val="none"/>
        </w:rPr>
      </w:pPr>
      <w:r>
        <w:rPr>
          <w:rFonts w:ascii="Cambria" w:hAnsi="Cambria" w:eastAsia="Cambria" w:cs="Cambria"/>
          <w:rtl w:val="0"/>
        </w:rPr>
        <w:t>Less than 10 miles</w:t>
      </w:r>
    </w:p>
    <w:p w14:paraId="00000051">
      <w:pPr>
        <w:numPr>
          <w:ilvl w:val="0"/>
          <w:numId w:val="9"/>
        </w:numPr>
        <w:ind w:left="720" w:hanging="360"/>
        <w:rPr>
          <w:rFonts w:ascii="Cambria" w:hAnsi="Cambria" w:eastAsia="Cambria" w:cs="Cambria"/>
          <w:u w:val="none"/>
        </w:rPr>
      </w:pPr>
      <w:r>
        <w:rPr>
          <w:rFonts w:ascii="Cambria" w:hAnsi="Cambria" w:eastAsia="Cambria" w:cs="Cambria"/>
          <w:rtl w:val="0"/>
        </w:rPr>
        <w:t>10 - 20 miles</w:t>
      </w:r>
    </w:p>
    <w:p w14:paraId="00000052">
      <w:pPr>
        <w:numPr>
          <w:ilvl w:val="0"/>
          <w:numId w:val="9"/>
        </w:numPr>
        <w:ind w:left="720" w:hanging="360"/>
        <w:rPr>
          <w:rFonts w:ascii="Cambria" w:hAnsi="Cambria" w:eastAsia="Cambria" w:cs="Cambria"/>
          <w:u w:val="none"/>
        </w:rPr>
      </w:pPr>
      <w:r>
        <w:rPr>
          <w:rFonts w:ascii="Cambria" w:hAnsi="Cambria" w:eastAsia="Cambria" w:cs="Cambria"/>
          <w:rtl w:val="0"/>
        </w:rPr>
        <w:t>20 - 30 miles</w:t>
      </w:r>
    </w:p>
    <w:p w14:paraId="00000053">
      <w:pPr>
        <w:numPr>
          <w:ilvl w:val="0"/>
          <w:numId w:val="9"/>
        </w:numPr>
        <w:ind w:left="720" w:hanging="360"/>
        <w:rPr>
          <w:rFonts w:ascii="Cambria" w:hAnsi="Cambria" w:eastAsia="Cambria" w:cs="Cambria"/>
          <w:u w:val="none"/>
        </w:rPr>
      </w:pPr>
      <w:r>
        <w:rPr>
          <w:rFonts w:ascii="Cambria" w:hAnsi="Cambria" w:eastAsia="Cambria" w:cs="Cambria"/>
          <w:rtl w:val="0"/>
        </w:rPr>
        <w:t>30 - 50 miles</w:t>
      </w:r>
    </w:p>
    <w:p w14:paraId="00000054">
      <w:pPr>
        <w:numPr>
          <w:ilvl w:val="0"/>
          <w:numId w:val="9"/>
        </w:numPr>
        <w:ind w:left="720" w:hanging="360"/>
        <w:rPr>
          <w:rFonts w:ascii="Cambria" w:hAnsi="Cambria" w:eastAsia="Cambria" w:cs="Cambria"/>
          <w:u w:val="none"/>
        </w:rPr>
      </w:pPr>
      <w:r>
        <w:rPr>
          <w:rFonts w:ascii="Cambria" w:hAnsi="Cambria" w:eastAsia="Cambria" w:cs="Cambria"/>
          <w:rtl w:val="0"/>
        </w:rPr>
        <w:t>More than 50 miles</w:t>
      </w:r>
    </w:p>
    <w:p w14:paraId="00000055">
      <w:pPr>
        <w:rPr>
          <w:rFonts w:ascii="Cambria" w:hAnsi="Cambria" w:eastAsia="Cambria" w:cs="Cambria"/>
        </w:rPr>
      </w:pPr>
    </w:p>
    <w:p w14:paraId="00000056">
      <w:pPr>
        <w:rPr>
          <w:rFonts w:ascii="Cambria" w:hAnsi="Cambria" w:eastAsia="Cambria" w:cs="Cambria"/>
        </w:rPr>
      </w:pPr>
      <w:r>
        <w:rPr>
          <w:rFonts w:ascii="Cambria" w:hAnsi="Cambria" w:eastAsia="Cambria" w:cs="Cambria"/>
          <w:sz w:val="24"/>
          <w:szCs w:val="24"/>
          <w:rtl w:val="0"/>
        </w:rPr>
        <w:t>Q: How satisfied are you with your commute?</w:t>
      </w:r>
    </w:p>
    <w:p w14:paraId="00000057">
      <w:pPr>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850"/>
        <w:gridCol w:w="850"/>
        <w:gridCol w:w="850"/>
        <w:gridCol w:w="850"/>
        <w:gridCol w:w="850"/>
        <w:gridCol w:w="850"/>
        <w:gridCol w:w="850"/>
        <w:gridCol w:w="850"/>
        <w:gridCol w:w="850"/>
        <w:gridCol w:w="850"/>
        <w:gridCol w:w="850"/>
      </w:tblGrid>
      <w:tr w14:paraId="4F7AB4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58">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0</w:t>
            </w:r>
          </w:p>
        </w:tc>
        <w:tc>
          <w:tcPr>
            <w:shd w:val="clear" w:color="auto" w:fill="auto"/>
            <w:tcMar>
              <w:top w:w="100" w:type="dxa"/>
              <w:left w:w="100" w:type="dxa"/>
              <w:bottom w:w="100" w:type="dxa"/>
              <w:right w:w="100" w:type="dxa"/>
            </w:tcMar>
            <w:vAlign w:val="top"/>
          </w:tcPr>
          <w:p w14:paraId="00000059">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5A">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5B">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5C">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5D">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5E">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5F">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60">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61">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62">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10</w:t>
            </w:r>
          </w:p>
        </w:tc>
      </w:tr>
    </w:tbl>
    <w:p w14:paraId="00000063">
      <w:pPr>
        <w:rPr>
          <w:rFonts w:ascii="Cambria" w:hAnsi="Cambria" w:eastAsia="Cambria" w:cs="Cambria"/>
        </w:rPr>
      </w:pPr>
    </w:p>
    <w:p w14:paraId="00000064">
      <w:pPr>
        <w:rPr>
          <w:rFonts w:ascii="Cambria" w:hAnsi="Cambria" w:eastAsia="Cambria" w:cs="Cambria"/>
          <w:sz w:val="24"/>
          <w:szCs w:val="24"/>
        </w:rPr>
      </w:pPr>
      <w:r>
        <w:rPr>
          <w:rFonts w:ascii="Cambria" w:hAnsi="Cambria" w:eastAsia="Cambria" w:cs="Cambria"/>
          <w:sz w:val="24"/>
          <w:szCs w:val="24"/>
          <w:rtl w:val="0"/>
        </w:rPr>
        <w:t>Q: How much does the commuting time affect your life?</w:t>
      </w:r>
    </w:p>
    <w:p w14:paraId="00000065">
      <w:pPr>
        <w:rPr>
          <w:rFonts w:ascii="Cambria" w:hAnsi="Cambria" w:eastAsia="Cambria" w:cs="Cambria"/>
        </w:rPr>
      </w:pPr>
    </w:p>
    <w:p w14:paraId="00000066">
      <w:pPr>
        <w:numPr>
          <w:ilvl w:val="0"/>
          <w:numId w:val="10"/>
        </w:numPr>
        <w:ind w:left="720" w:hanging="360"/>
        <w:rPr>
          <w:rFonts w:ascii="Cambria" w:hAnsi="Cambria" w:eastAsia="Cambria" w:cs="Cambria"/>
          <w:u w:val="none"/>
        </w:rPr>
      </w:pPr>
      <w:r>
        <w:rPr>
          <w:rFonts w:ascii="Cambria" w:hAnsi="Cambria" w:eastAsia="Cambria" w:cs="Cambria"/>
          <w:rtl w:val="0"/>
        </w:rPr>
        <w:t>Not at all</w:t>
      </w:r>
    </w:p>
    <w:p w14:paraId="00000067">
      <w:pPr>
        <w:numPr>
          <w:ilvl w:val="0"/>
          <w:numId w:val="10"/>
        </w:numPr>
        <w:ind w:left="720" w:hanging="360"/>
        <w:rPr>
          <w:rFonts w:ascii="Cambria" w:hAnsi="Cambria" w:eastAsia="Cambria" w:cs="Cambria"/>
          <w:u w:val="none"/>
        </w:rPr>
      </w:pPr>
      <w:r>
        <w:rPr>
          <w:rFonts w:ascii="Cambria" w:hAnsi="Cambria" w:eastAsia="Cambria" w:cs="Cambria"/>
          <w:rtl w:val="0"/>
        </w:rPr>
        <w:t>A little bit</w:t>
      </w:r>
    </w:p>
    <w:p w14:paraId="00000068">
      <w:pPr>
        <w:numPr>
          <w:ilvl w:val="0"/>
          <w:numId w:val="10"/>
        </w:numPr>
        <w:ind w:left="720" w:hanging="360"/>
        <w:rPr>
          <w:rFonts w:ascii="Cambria" w:hAnsi="Cambria" w:eastAsia="Cambria" w:cs="Cambria"/>
          <w:u w:val="none"/>
        </w:rPr>
      </w:pPr>
      <w:r>
        <w:rPr>
          <w:rFonts w:ascii="Cambria" w:hAnsi="Cambria" w:eastAsia="Cambria" w:cs="Cambria"/>
          <w:rtl w:val="0"/>
        </w:rPr>
        <w:t>Somewhat</w:t>
      </w:r>
    </w:p>
    <w:p w14:paraId="00000069">
      <w:pPr>
        <w:numPr>
          <w:ilvl w:val="0"/>
          <w:numId w:val="10"/>
        </w:numPr>
        <w:ind w:left="720" w:hanging="360"/>
        <w:rPr>
          <w:rFonts w:ascii="Cambria" w:hAnsi="Cambria" w:eastAsia="Cambria" w:cs="Cambria"/>
          <w:u w:val="none"/>
        </w:rPr>
      </w:pPr>
      <w:r>
        <w:rPr>
          <w:rFonts w:ascii="Cambria" w:hAnsi="Cambria" w:eastAsia="Cambria" w:cs="Cambria"/>
          <w:rtl w:val="0"/>
        </w:rPr>
        <w:t>A lot</w:t>
      </w:r>
    </w:p>
    <w:p w14:paraId="0000006A">
      <w:pPr>
        <w:numPr>
          <w:ilvl w:val="0"/>
          <w:numId w:val="10"/>
        </w:numPr>
        <w:ind w:left="720" w:hanging="360"/>
        <w:rPr>
          <w:rFonts w:ascii="Cambria" w:hAnsi="Cambria" w:eastAsia="Cambria" w:cs="Cambria"/>
          <w:u w:val="none"/>
        </w:rPr>
      </w:pPr>
      <w:r>
        <w:rPr>
          <w:rFonts w:ascii="Cambria" w:hAnsi="Cambria" w:eastAsia="Cambria" w:cs="Cambria"/>
          <w:rtl w:val="0"/>
        </w:rPr>
        <w:t>Very much</w:t>
      </w:r>
    </w:p>
    <w:p w14:paraId="0000006B">
      <w:pPr>
        <w:rPr>
          <w:rFonts w:ascii="Cambria" w:hAnsi="Cambria" w:eastAsia="Cambria" w:cs="Cambria"/>
        </w:rPr>
      </w:pPr>
    </w:p>
    <w:p w14:paraId="0000006C">
      <w:pPr>
        <w:rPr>
          <w:rFonts w:ascii="Cambria" w:hAnsi="Cambria" w:eastAsia="Cambria" w:cs="Cambria"/>
          <w:sz w:val="24"/>
          <w:szCs w:val="24"/>
        </w:rPr>
      </w:pPr>
      <w:r>
        <w:rPr>
          <w:rFonts w:ascii="Cambria" w:hAnsi="Cambria" w:eastAsia="Cambria" w:cs="Cambria"/>
          <w:sz w:val="24"/>
          <w:szCs w:val="24"/>
          <w:rtl w:val="0"/>
        </w:rPr>
        <w:t>Q: How much would you benefit from a flexible work schedule?</w:t>
      </w:r>
    </w:p>
    <w:p w14:paraId="0000006D">
      <w:pPr>
        <w:rPr>
          <w:rFonts w:ascii="Cambria" w:hAnsi="Cambria" w:eastAsia="Cambria" w:cs="Cambria"/>
        </w:rPr>
      </w:pPr>
    </w:p>
    <w:p w14:paraId="0000006E">
      <w:pPr>
        <w:numPr>
          <w:ilvl w:val="0"/>
          <w:numId w:val="10"/>
        </w:numPr>
        <w:ind w:left="720" w:hanging="360"/>
        <w:rPr>
          <w:rFonts w:ascii="Cambria" w:hAnsi="Cambria" w:eastAsia="Cambria" w:cs="Cambria"/>
        </w:rPr>
      </w:pPr>
      <w:r>
        <w:rPr>
          <w:rFonts w:ascii="Cambria" w:hAnsi="Cambria" w:eastAsia="Cambria" w:cs="Cambria"/>
          <w:rtl w:val="0"/>
        </w:rPr>
        <w:t>Not at all</w:t>
      </w:r>
    </w:p>
    <w:p w14:paraId="0000006F">
      <w:pPr>
        <w:numPr>
          <w:ilvl w:val="0"/>
          <w:numId w:val="10"/>
        </w:numPr>
        <w:ind w:left="720" w:hanging="360"/>
        <w:rPr>
          <w:rFonts w:ascii="Cambria" w:hAnsi="Cambria" w:eastAsia="Cambria" w:cs="Cambria"/>
        </w:rPr>
      </w:pPr>
      <w:r>
        <w:rPr>
          <w:rFonts w:ascii="Cambria" w:hAnsi="Cambria" w:eastAsia="Cambria" w:cs="Cambria"/>
          <w:rtl w:val="0"/>
        </w:rPr>
        <w:t>A little bit</w:t>
      </w:r>
    </w:p>
    <w:p w14:paraId="00000070">
      <w:pPr>
        <w:numPr>
          <w:ilvl w:val="0"/>
          <w:numId w:val="10"/>
        </w:numPr>
        <w:ind w:left="720" w:hanging="360"/>
        <w:rPr>
          <w:rFonts w:ascii="Cambria" w:hAnsi="Cambria" w:eastAsia="Cambria" w:cs="Cambria"/>
        </w:rPr>
      </w:pPr>
      <w:r>
        <w:rPr>
          <w:rFonts w:ascii="Cambria" w:hAnsi="Cambria" w:eastAsia="Cambria" w:cs="Cambria"/>
          <w:rtl w:val="0"/>
        </w:rPr>
        <w:t>Somewhat</w:t>
      </w:r>
    </w:p>
    <w:p w14:paraId="00000071">
      <w:pPr>
        <w:numPr>
          <w:ilvl w:val="0"/>
          <w:numId w:val="10"/>
        </w:numPr>
        <w:ind w:left="720" w:hanging="360"/>
        <w:rPr>
          <w:rFonts w:ascii="Cambria" w:hAnsi="Cambria" w:eastAsia="Cambria" w:cs="Cambria"/>
        </w:rPr>
      </w:pPr>
      <w:r>
        <w:rPr>
          <w:rFonts w:ascii="Cambria" w:hAnsi="Cambria" w:eastAsia="Cambria" w:cs="Cambria"/>
          <w:rtl w:val="0"/>
        </w:rPr>
        <w:t>A lot</w:t>
      </w:r>
    </w:p>
    <w:p w14:paraId="00000072">
      <w:pPr>
        <w:numPr>
          <w:ilvl w:val="0"/>
          <w:numId w:val="10"/>
        </w:numPr>
        <w:ind w:left="720" w:hanging="360"/>
        <w:rPr>
          <w:rFonts w:ascii="Cambria" w:hAnsi="Cambria" w:eastAsia="Cambria" w:cs="Cambria"/>
        </w:rPr>
      </w:pPr>
      <w:r>
        <w:rPr>
          <w:rFonts w:ascii="Cambria" w:hAnsi="Cambria" w:eastAsia="Cambria" w:cs="Cambria"/>
          <w:rtl w:val="0"/>
        </w:rPr>
        <w:t>Very much</w:t>
      </w:r>
    </w:p>
    <w:p w14:paraId="00000073">
      <w:pPr>
        <w:rPr>
          <w:rFonts w:ascii="Cambria" w:hAnsi="Cambria" w:eastAsia="Cambria" w:cs="Cambria"/>
        </w:rPr>
      </w:pPr>
    </w:p>
    <w:p w14:paraId="00000074">
      <w:pPr>
        <w:rPr>
          <w:rFonts w:ascii="Cambria" w:hAnsi="Cambria" w:eastAsia="Cambria" w:cs="Cambria"/>
          <w:sz w:val="24"/>
          <w:szCs w:val="24"/>
        </w:rPr>
      </w:pPr>
      <w:r>
        <w:rPr>
          <w:rFonts w:ascii="Cambria" w:hAnsi="Cambria" w:eastAsia="Cambria" w:cs="Cambria"/>
          <w:sz w:val="24"/>
          <w:szCs w:val="24"/>
          <w:rtl w:val="0"/>
        </w:rPr>
        <w:t>Q: How familiar are you with employee transportation benefits?</w:t>
      </w:r>
    </w:p>
    <w:p w14:paraId="00000075">
      <w:pPr>
        <w:rPr>
          <w:rFonts w:ascii="Cambria" w:hAnsi="Cambria" w:eastAsia="Cambria" w:cs="Cambria"/>
        </w:rPr>
      </w:pPr>
    </w:p>
    <w:p w14:paraId="00000076">
      <w:pPr>
        <w:rPr>
          <w:rFonts w:ascii="Cambria" w:hAnsi="Cambria" w:eastAsia="Cambria" w:cs="Cambria"/>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6DF5A6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rPr>
            </w:pPr>
          </w:p>
          <w:p w14:paraId="0000007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rPr>
            </w:pPr>
          </w:p>
        </w:tc>
      </w:tr>
    </w:tbl>
    <w:p w14:paraId="00000079">
      <w:pPr>
        <w:rPr>
          <w:rFonts w:ascii="Cambria" w:hAnsi="Cambria" w:eastAsia="Cambria" w:cs="Cambria"/>
        </w:rPr>
      </w:pPr>
    </w:p>
    <w:p w14:paraId="0000007A">
      <w:pPr>
        <w:rPr>
          <w:rFonts w:ascii="Cambria" w:hAnsi="Cambria" w:eastAsia="Cambria" w:cs="Cambria"/>
          <w:sz w:val="24"/>
          <w:szCs w:val="24"/>
        </w:rPr>
      </w:pPr>
      <w:r>
        <w:rPr>
          <w:rFonts w:ascii="Cambria" w:hAnsi="Cambria" w:eastAsia="Cambria" w:cs="Cambria"/>
          <w:sz w:val="24"/>
          <w:szCs w:val="24"/>
          <w:rtl w:val="0"/>
        </w:rPr>
        <w:t>Q: Is there anything that you would like to tell the management?</w:t>
      </w:r>
    </w:p>
    <w:p w14:paraId="0000007B">
      <w:pPr>
        <w:rPr>
          <w:rFonts w:ascii="Cambria" w:hAnsi="Cambria" w:eastAsia="Cambria" w:cs="Cambria"/>
          <w:sz w:val="24"/>
          <w:szCs w:val="24"/>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3273DC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C">
            <w:pPr>
              <w:widowControl w:val="0"/>
              <w:spacing w:line="240" w:lineRule="auto"/>
              <w:rPr>
                <w:rFonts w:ascii="Cambria" w:hAnsi="Cambria" w:eastAsia="Cambria" w:cs="Cambria"/>
                <w:sz w:val="24"/>
                <w:szCs w:val="24"/>
              </w:rPr>
            </w:pPr>
          </w:p>
          <w:p w14:paraId="0000007D">
            <w:pPr>
              <w:widowControl w:val="0"/>
              <w:spacing w:line="240" w:lineRule="auto"/>
              <w:rPr>
                <w:rFonts w:ascii="Cambria" w:hAnsi="Cambria" w:eastAsia="Cambria" w:cs="Cambria"/>
                <w:sz w:val="24"/>
                <w:szCs w:val="24"/>
              </w:rPr>
            </w:pPr>
          </w:p>
        </w:tc>
      </w:tr>
    </w:tbl>
    <w:p w14:paraId="0000007E">
      <w:pPr>
        <w:rPr>
          <w:rFonts w:ascii="Cambria" w:hAnsi="Cambria" w:eastAsia="Cambria" w:cs="Cambria"/>
          <w:sz w:val="24"/>
          <w:szCs w:val="24"/>
        </w:rPr>
      </w:pPr>
    </w:p>
    <w:p w14:paraId="0000007F">
      <w:pPr>
        <w:rPr>
          <w:rFonts w:ascii="Cambria" w:hAnsi="Cambria" w:eastAsia="Cambria" w:cs="Cambria"/>
        </w:rPr>
      </w:pPr>
      <w:r>
        <w:rPr>
          <w:rFonts w:ascii="Cambria" w:hAnsi="Cambria" w:eastAsia="Cambria" w:cs="Cambria"/>
          <w:rtl w:val="0"/>
        </w:rPr>
        <w:t>Thank you for sharing your opinions.</w:t>
      </w:r>
    </w:p>
    <w:p w14:paraId="00000080">
      <w:pPr>
        <w:rPr>
          <w:rFonts w:ascii="Cambria" w:hAnsi="Cambria" w:eastAsia="Cambria" w:cs="Cambria"/>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61783DE8-7F35-45D2-8E35-6C750EA04B0D}"/>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E879C6CB-BDB3-4315-9E50-E116329C4D46}"/>
  </w:font>
  <w:font w:name="Wingdings">
    <w:panose1 w:val="05000000000000000000"/>
    <w:charset w:val="02"/>
    <w:family w:val="auto"/>
    <w:pitch w:val="default"/>
    <w:sig w:usb0="00000000" w:usb1="00000000" w:usb2="00000000" w:usb3="00000000" w:csb0="80000000" w:csb1="00000000"/>
    <w:embedRegular r:id="rId3" w:fontKey="{3E4A1AAD-17CF-46B0-9CDE-E7F36BBEB9D2}"/>
  </w:font>
  <w:font w:name="Calibri">
    <w:panose1 w:val="020F0502020204030204"/>
    <w:charset w:val="00"/>
    <w:family w:val="swiss"/>
    <w:pitch w:val="default"/>
    <w:sig w:usb0="E4002EFF" w:usb1="C000247B" w:usb2="00000009" w:usb3="00000000" w:csb0="200001FF" w:csb1="00000000"/>
    <w:embedRegular r:id="rId4" w:fontKey="{A95FB0C0-1820-4FA2-A41C-1144286991E5}"/>
  </w:font>
  <w:font w:name="Cambria">
    <w:panose1 w:val="02040503050406030204"/>
    <w:charset w:val="00"/>
    <w:family w:val="auto"/>
    <w:pitch w:val="default"/>
    <w:sig w:usb0="E00006FF" w:usb1="420024FF" w:usb2="02000000" w:usb3="00000000" w:csb0="2000019F" w:csb1="00000000"/>
    <w:embedRegular r:id="rId5" w:fontKey="{4B9BC7BB-DE0F-4DB3-8D26-A87964BE5E13}"/>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DAE50232-C452-4223-AE2B-95717D6DFF05}"/>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0248C179"/>
    <w:multiLevelType w:val="multilevel"/>
    <w:tmpl w:val="0248C17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03D62ECE"/>
    <w:multiLevelType w:val="multilevel"/>
    <w:tmpl w:val="03D62EC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25B654F3"/>
    <w:multiLevelType w:val="multilevel"/>
    <w:tmpl w:val="25B654F3"/>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8">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9">
    <w:nsid w:val="72183CF9"/>
    <w:multiLevelType w:val="multilevel"/>
    <w:tmpl w:val="72183CF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4"/>
  </w:num>
  <w:num w:numId="2">
    <w:abstractNumId w:val="3"/>
  </w:num>
  <w:num w:numId="3">
    <w:abstractNumId w:val="8"/>
  </w:num>
  <w:num w:numId="4">
    <w:abstractNumId w:val="2"/>
  </w:num>
  <w:num w:numId="5">
    <w:abstractNumId w:val="1"/>
  </w:num>
  <w:num w:numId="6">
    <w:abstractNumId w:val="6"/>
  </w:num>
  <w:num w:numId="7">
    <w:abstractNumId w:val="7"/>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7170AAF"/>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2026-03-03T06:27:48Z</dcterms:created>
  <dc:creator>ashvini</dc:creator>
  <cp:lastModifiedBy>Ashvini chelani</cp:lastModifiedBy>
  <dcterms:modified xsi:type="dcterms:W3CDTF">2026-03-03T06:27:55Z</dcterms:modified>
</cp:coreProperties>
</file>